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74C35" w14:textId="1676944F" w:rsidR="005D6296" w:rsidRPr="004D19CE" w:rsidRDefault="00000000">
      <w:pPr>
        <w:pStyle w:val="Titre1"/>
        <w:rPr>
          <w:lang w:val="fr-BE"/>
        </w:rPr>
      </w:pPr>
      <w:r w:rsidRPr="004D19CE">
        <w:rPr>
          <w:lang w:val="fr-BE"/>
        </w:rPr>
        <w:t>FICHE</w:t>
      </w:r>
      <w:r w:rsidR="00A855C1">
        <w:rPr>
          <w:lang w:val="fr-BE"/>
        </w:rPr>
        <w:t xml:space="preserve"> 7</w:t>
      </w:r>
      <w:r w:rsidRPr="004D19CE">
        <w:rPr>
          <w:lang w:val="fr-BE"/>
        </w:rPr>
        <w:t xml:space="preserve"> – FAIRE UN BUDGET DE A À Z</w:t>
      </w:r>
      <w:r w:rsidRPr="004D19CE">
        <w:rPr>
          <w:lang w:val="fr-BE"/>
        </w:rPr>
        <w:br/>
        <w:t>Version complète animateur</w:t>
      </w:r>
    </w:p>
    <w:p w14:paraId="0FF34D3F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br/>
        <w:t>OBJECTIF DU MODULE</w:t>
      </w:r>
    </w:p>
    <w:p w14:paraId="03E72203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Permettre à chaque participant de construire un budget complet, réaliste et sécurisé, étape par étape.</w:t>
      </w:r>
    </w:p>
    <w:p w14:paraId="55108270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br/>
        <w:t>ÉTAPE 1 – COMPRENDRE CE QU’EST UN BUDGET</w:t>
      </w:r>
    </w:p>
    <w:p w14:paraId="7568E91D" w14:textId="594C025B" w:rsidR="005D6296" w:rsidRPr="004D19CE" w:rsidRDefault="00000000">
      <w:pPr>
        <w:rPr>
          <w:lang w:val="fr-BE"/>
        </w:rPr>
      </w:pPr>
      <w:r w:rsidRPr="004D19CE">
        <w:rPr>
          <w:lang w:val="fr-BE"/>
        </w:rPr>
        <w:t>Phrase projetée : « Un budget, ce n’est pas se priver. C’est savoir où va son argent »</w:t>
      </w:r>
    </w:p>
    <w:p w14:paraId="54C3E2FD" w14:textId="39F4576B" w:rsidR="005D6296" w:rsidRPr="004D19CE" w:rsidRDefault="00A855C1">
      <w:pPr>
        <w:rPr>
          <w:lang w:val="fr-BE"/>
        </w:rPr>
      </w:pPr>
      <w:r>
        <w:rPr>
          <w:lang w:val="fr-BE"/>
        </w:rPr>
        <w:t>Message clé</w:t>
      </w:r>
      <w:r w:rsidR="00000000" w:rsidRPr="004D19CE">
        <w:rPr>
          <w:lang w:val="fr-BE"/>
        </w:rPr>
        <w:t xml:space="preserve"> :</w:t>
      </w:r>
    </w:p>
    <w:p w14:paraId="79E7DBA6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Un budget est un outil d’organisation. Il permet d’éviter les surprises et de réduire le stress financier.</w:t>
      </w:r>
    </w:p>
    <w:p w14:paraId="4EE2640B" w14:textId="77777777" w:rsidR="005D6296" w:rsidRDefault="00000000">
      <w:pPr>
        <w:rPr>
          <w:lang w:val="fr-BE"/>
        </w:rPr>
      </w:pPr>
      <w:r w:rsidRPr="004D19CE">
        <w:rPr>
          <w:lang w:val="fr-BE"/>
        </w:rPr>
        <w:br/>
        <w:t>ÉTAPE 2 – IDENTIFIER LES REVENUS</w:t>
      </w:r>
    </w:p>
    <w:p w14:paraId="0952B1BE" w14:textId="54DD4471" w:rsidR="00A855C1" w:rsidRPr="004D19CE" w:rsidRDefault="00A855C1">
      <w:pPr>
        <w:rPr>
          <w:lang w:val="fr-BE"/>
        </w:rPr>
      </w:pPr>
      <w:r>
        <w:rPr>
          <w:lang w:val="fr-BE"/>
        </w:rPr>
        <w:t>Quels sont les revenus reçus chaque mois ?</w:t>
      </w:r>
    </w:p>
    <w:p w14:paraId="5E24D3D5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Lister tous les revenus réellement reçus (montants nets) : salaire, allocations, pension alimentaire, CPAS, etc.</w:t>
      </w:r>
    </w:p>
    <w:p w14:paraId="45DF8A6A" w14:textId="2D21DE82" w:rsidR="005D6296" w:rsidRPr="004D19CE" w:rsidRDefault="00A855C1">
      <w:pPr>
        <w:rPr>
          <w:lang w:val="fr-BE"/>
        </w:rPr>
      </w:pPr>
      <w:r>
        <w:rPr>
          <w:lang w:val="fr-BE"/>
        </w:rPr>
        <w:t>Message clé</w:t>
      </w:r>
      <w:r w:rsidR="00000000" w:rsidRPr="004D19CE">
        <w:rPr>
          <w:lang w:val="fr-BE"/>
        </w:rPr>
        <w:t xml:space="preserve"> : </w:t>
      </w:r>
      <w:r>
        <w:rPr>
          <w:lang w:val="fr-BE"/>
        </w:rPr>
        <w:t>Il faut toujours</w:t>
      </w:r>
      <w:r w:rsidR="00000000" w:rsidRPr="004D19CE">
        <w:rPr>
          <w:lang w:val="fr-BE"/>
        </w:rPr>
        <w:t xml:space="preserve"> noter le montant réellement perçu et la date de réception.</w:t>
      </w:r>
    </w:p>
    <w:p w14:paraId="2BCDDDE6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br/>
        <w:t>ÉTAPE 3 – IDENTIFIER TOUTES LES DÉPENSES</w:t>
      </w:r>
    </w:p>
    <w:p w14:paraId="13C68EC8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1) Dépenses fixes (loyer, crédit, assurances mensuelles)</w:t>
      </w:r>
    </w:p>
    <w:p w14:paraId="43605A69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2) Dépenses variables (courses, transport, loisirs)</w:t>
      </w:r>
    </w:p>
    <w:p w14:paraId="62793A1F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lastRenderedPageBreak/>
        <w:t>3) Dépenses irrégulières (assurance annuelle, taxe poubelles, eau trimestrielle, régularisation énergie)</w:t>
      </w:r>
    </w:p>
    <w:p w14:paraId="5FB79824" w14:textId="06DF542E" w:rsidR="005D6296" w:rsidRPr="004D19CE" w:rsidRDefault="00D84E44">
      <w:pPr>
        <w:rPr>
          <w:lang w:val="fr-BE"/>
        </w:rPr>
      </w:pPr>
      <w:r>
        <w:rPr>
          <w:lang w:val="fr-BE"/>
        </w:rPr>
        <w:t>Message clé</w:t>
      </w:r>
      <w:r w:rsidR="00000000" w:rsidRPr="004D19CE">
        <w:rPr>
          <w:lang w:val="fr-BE"/>
        </w:rPr>
        <w:t xml:space="preserve"> : Ce sont souvent les dépenses irrégulières qui déséquilibrent le budget.</w:t>
      </w:r>
    </w:p>
    <w:p w14:paraId="215497F6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br/>
        <w:t>ÉTAPE 4 – CALCUL DU RESTE À VIVRE</w:t>
      </w:r>
    </w:p>
    <w:p w14:paraId="0C233CA7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>Phrase projetée</w:t>
      </w:r>
    </w:p>
    <w:p w14:paraId="331DA5B9" w14:textId="77777777" w:rsidR="006F2596" w:rsidRPr="00D84E44" w:rsidRDefault="006F2596" w:rsidP="006F2596">
      <w:pPr>
        <w:rPr>
          <w:lang w:val="fr-BE"/>
        </w:rPr>
      </w:pPr>
      <w:r w:rsidRPr="00D84E44">
        <w:rPr>
          <w:b/>
          <w:bCs/>
          <w:lang w:val="fr-BE"/>
        </w:rPr>
        <w:t>« Le reste à vivre, c’est l’argent qui doit permettre de tenir jusqu’à la fin du mois. »</w:t>
      </w:r>
    </w:p>
    <w:p w14:paraId="621F36AE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pict w14:anchorId="66136DA0">
          <v:rect id="_x0000_i1067" style="width:0;height:1.5pt" o:hralign="center" o:hrstd="t" o:hr="t" fillcolor="#a0a0a0" stroked="f"/>
        </w:pict>
      </w:r>
    </w:p>
    <w:p w14:paraId="62818BA6" w14:textId="77777777" w:rsidR="00D84E44" w:rsidRPr="00D84E44" w:rsidRDefault="00D84E44" w:rsidP="00D84E44">
      <w:pPr>
        <w:rPr>
          <w:b/>
          <w:bCs/>
          <w:lang w:val="fr-BE"/>
        </w:rPr>
      </w:pPr>
      <w:r w:rsidRPr="00D84E44">
        <w:rPr>
          <w:b/>
          <w:bCs/>
          <w:lang w:val="fr-BE"/>
        </w:rPr>
        <w:t>1️</w:t>
      </w:r>
      <w:r w:rsidRPr="00D84E44">
        <w:rPr>
          <w:rFonts w:ascii="Segoe UI Symbol" w:hAnsi="Segoe UI Symbol" w:cs="Segoe UI Symbol"/>
          <w:b/>
          <w:bCs/>
          <w:lang w:val="fr-BE"/>
        </w:rPr>
        <w:t>⃣</w:t>
      </w:r>
      <w:r w:rsidRPr="00D84E44">
        <w:rPr>
          <w:b/>
          <w:bCs/>
          <w:lang w:val="fr-BE"/>
        </w:rPr>
        <w:t xml:space="preserve"> Première étape : calculer ce qu’il reste après les dépenses obligatoires</w:t>
      </w:r>
    </w:p>
    <w:p w14:paraId="1ED7425D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>On commence par l’argent que vous recevez.</w:t>
      </w:r>
    </w:p>
    <w:p w14:paraId="4319A235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>Exemple :</w:t>
      </w:r>
    </w:p>
    <w:p w14:paraId="49709C7A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 xml:space="preserve">Revenus du mois : </w:t>
      </w:r>
      <w:r w:rsidRPr="00D84E44">
        <w:rPr>
          <w:b/>
          <w:bCs/>
          <w:lang w:val="fr-BE"/>
        </w:rPr>
        <w:t>1 500 €</w:t>
      </w:r>
    </w:p>
    <w:p w14:paraId="002FCA44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 xml:space="preserve">Ensuite on enlève les </w:t>
      </w:r>
      <w:r w:rsidRPr="00D84E44">
        <w:rPr>
          <w:b/>
          <w:bCs/>
          <w:lang w:val="fr-BE"/>
        </w:rPr>
        <w:t>dépenses fixes obligatoires</w:t>
      </w:r>
      <w:r w:rsidRPr="00D84E44">
        <w:rPr>
          <w:lang w:val="fr-BE"/>
        </w:rPr>
        <w:t xml:space="preserve"> 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1"/>
        <w:gridCol w:w="1104"/>
      </w:tblGrid>
      <w:tr w:rsidR="00D84E44" w:rsidRPr="00D84E44" w14:paraId="5C770E3E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6F534B" w14:textId="77777777" w:rsidR="00D84E44" w:rsidRPr="00D84E44" w:rsidRDefault="00D84E44" w:rsidP="00D84E44">
            <w:pPr>
              <w:rPr>
                <w:b/>
                <w:bCs/>
                <w:lang w:val="fr-BE"/>
              </w:rPr>
            </w:pPr>
            <w:r w:rsidRPr="00D84E44">
              <w:rPr>
                <w:b/>
                <w:bCs/>
                <w:lang w:val="fr-BE"/>
              </w:rPr>
              <w:t>Dépenses fixes</w:t>
            </w:r>
          </w:p>
        </w:tc>
        <w:tc>
          <w:tcPr>
            <w:tcW w:w="0" w:type="auto"/>
            <w:vAlign w:val="center"/>
            <w:hideMark/>
          </w:tcPr>
          <w:p w14:paraId="7DDB2DC0" w14:textId="77777777" w:rsidR="00D84E44" w:rsidRPr="00D84E44" w:rsidRDefault="00D84E44" w:rsidP="00D84E44">
            <w:pPr>
              <w:rPr>
                <w:b/>
                <w:bCs/>
                <w:lang w:val="fr-BE"/>
              </w:rPr>
            </w:pPr>
            <w:r w:rsidRPr="00D84E44">
              <w:rPr>
                <w:b/>
                <w:bCs/>
                <w:lang w:val="fr-BE"/>
              </w:rPr>
              <w:t>Montant</w:t>
            </w:r>
          </w:p>
        </w:tc>
      </w:tr>
      <w:tr w:rsidR="00D84E44" w:rsidRPr="00D84E44" w14:paraId="4851992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6A4527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Loyer</w:t>
            </w:r>
          </w:p>
        </w:tc>
        <w:tc>
          <w:tcPr>
            <w:tcW w:w="0" w:type="auto"/>
            <w:vAlign w:val="center"/>
            <w:hideMark/>
          </w:tcPr>
          <w:p w14:paraId="2DEBC0D6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600 €</w:t>
            </w:r>
          </w:p>
        </w:tc>
      </w:tr>
      <w:tr w:rsidR="00D84E44" w:rsidRPr="00D84E44" w14:paraId="4A4BEB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6D249D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Énergie</w:t>
            </w:r>
          </w:p>
        </w:tc>
        <w:tc>
          <w:tcPr>
            <w:tcW w:w="0" w:type="auto"/>
            <w:vAlign w:val="center"/>
            <w:hideMark/>
          </w:tcPr>
          <w:p w14:paraId="5F2284C2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120 €</w:t>
            </w:r>
          </w:p>
        </w:tc>
      </w:tr>
      <w:tr w:rsidR="00D84E44" w:rsidRPr="00D84E44" w14:paraId="34FA840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D9E4170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Téléphone</w:t>
            </w:r>
          </w:p>
        </w:tc>
        <w:tc>
          <w:tcPr>
            <w:tcW w:w="0" w:type="auto"/>
            <w:vAlign w:val="center"/>
            <w:hideMark/>
          </w:tcPr>
          <w:p w14:paraId="1B4158DB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40 €</w:t>
            </w:r>
          </w:p>
        </w:tc>
      </w:tr>
      <w:tr w:rsidR="00D84E44" w:rsidRPr="00D84E44" w14:paraId="3DE4D7A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A6E7EB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Assurance</w:t>
            </w:r>
          </w:p>
        </w:tc>
        <w:tc>
          <w:tcPr>
            <w:tcW w:w="0" w:type="auto"/>
            <w:vAlign w:val="center"/>
            <w:hideMark/>
          </w:tcPr>
          <w:p w14:paraId="631BD5C5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60 €</w:t>
            </w:r>
          </w:p>
        </w:tc>
      </w:tr>
    </w:tbl>
    <w:p w14:paraId="0F313F5E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 xml:space="preserve">Total dépenses fixes : </w:t>
      </w:r>
      <w:r w:rsidRPr="00D84E44">
        <w:rPr>
          <w:b/>
          <w:bCs/>
          <w:lang w:val="fr-BE"/>
        </w:rPr>
        <w:t>820 €</w:t>
      </w:r>
    </w:p>
    <w:p w14:paraId="6F58A0A2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>Calcul :</w:t>
      </w:r>
    </w:p>
    <w:p w14:paraId="36175C7D" w14:textId="77777777" w:rsidR="00D84E44" w:rsidRPr="00D84E44" w:rsidRDefault="00D84E44" w:rsidP="00D84E44">
      <w:pPr>
        <w:rPr>
          <w:lang w:val="fr-BE"/>
        </w:rPr>
      </w:pPr>
      <w:r w:rsidRPr="00D84E44">
        <w:rPr>
          <w:b/>
          <w:bCs/>
          <w:lang w:val="fr-BE"/>
        </w:rPr>
        <w:t>1 500 € – 820 € = 680 €</w:t>
      </w:r>
    </w:p>
    <w:p w14:paraId="39440825" w14:textId="77777777" w:rsidR="00D84E44" w:rsidRPr="00D84E44" w:rsidRDefault="00D84E44" w:rsidP="00D84E44">
      <w:pPr>
        <w:rPr>
          <w:lang w:val="fr-BE"/>
        </w:rPr>
      </w:pPr>
      <w:r w:rsidRPr="00D84E44">
        <w:rPr>
          <w:rFonts w:ascii="Segoe UI Emoji" w:hAnsi="Segoe UI Emoji" w:cs="Segoe UI Emoji"/>
          <w:lang w:val="fr-BE"/>
        </w:rPr>
        <w:lastRenderedPageBreak/>
        <w:t>👉</w:t>
      </w:r>
      <w:r w:rsidRPr="00D84E44">
        <w:rPr>
          <w:lang w:val="fr-BE"/>
        </w:rPr>
        <w:t xml:space="preserve"> </w:t>
      </w:r>
      <w:r w:rsidRPr="00D84E44">
        <w:rPr>
          <w:b/>
          <w:bCs/>
          <w:lang w:val="fr-BE"/>
        </w:rPr>
        <w:t>680 € reste disponible pour vivre pendant le mois.</w:t>
      </w:r>
    </w:p>
    <w:p w14:paraId="01F93A07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pict w14:anchorId="12617CA1">
          <v:rect id="_x0000_i1068" style="width:0;height:1.5pt" o:hralign="center" o:hrstd="t" o:hr="t" fillcolor="#a0a0a0" stroked="f"/>
        </w:pict>
      </w:r>
    </w:p>
    <w:p w14:paraId="5133D610" w14:textId="77777777" w:rsidR="00D84E44" w:rsidRPr="00D84E44" w:rsidRDefault="00D84E44" w:rsidP="00D84E44">
      <w:pPr>
        <w:rPr>
          <w:b/>
          <w:bCs/>
          <w:lang w:val="fr-BE"/>
        </w:rPr>
      </w:pPr>
      <w:r w:rsidRPr="00D84E44">
        <w:rPr>
          <w:b/>
          <w:bCs/>
          <w:lang w:val="fr-BE"/>
        </w:rPr>
        <w:t>2️</w:t>
      </w:r>
      <w:r w:rsidRPr="00D84E44">
        <w:rPr>
          <w:rFonts w:ascii="Segoe UI Symbol" w:hAnsi="Segoe UI Symbol" w:cs="Segoe UI Symbol"/>
          <w:b/>
          <w:bCs/>
          <w:lang w:val="fr-BE"/>
        </w:rPr>
        <w:t>⃣</w:t>
      </w:r>
      <w:r w:rsidRPr="00D84E44">
        <w:rPr>
          <w:b/>
          <w:bCs/>
          <w:lang w:val="fr-BE"/>
        </w:rPr>
        <w:t xml:space="preserve"> Deuxième étape : prévoir les dépenses du quotidien</w:t>
      </w:r>
    </w:p>
    <w:p w14:paraId="4CA81482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 xml:space="preserve">Avec les </w:t>
      </w:r>
      <w:r w:rsidRPr="00D84E44">
        <w:rPr>
          <w:b/>
          <w:bCs/>
          <w:lang w:val="fr-BE"/>
        </w:rPr>
        <w:t>680 € restants</w:t>
      </w:r>
      <w:r w:rsidRPr="00D84E44">
        <w:rPr>
          <w:lang w:val="fr-BE"/>
        </w:rPr>
        <w:t>, il faut payer :</w:t>
      </w:r>
    </w:p>
    <w:p w14:paraId="672790E5" w14:textId="4E1399A8" w:rsidR="00D84E44" w:rsidRPr="00D84E44" w:rsidRDefault="00847E78" w:rsidP="00D84E44">
      <w:pPr>
        <w:numPr>
          <w:ilvl w:val="0"/>
          <w:numId w:val="10"/>
        </w:numPr>
        <w:rPr>
          <w:lang w:val="fr-BE"/>
        </w:rPr>
      </w:pPr>
      <w:r w:rsidRPr="00D84E44">
        <w:rPr>
          <w:lang w:val="fr-BE"/>
        </w:rPr>
        <w:t>Les</w:t>
      </w:r>
      <w:r w:rsidR="00D84E44" w:rsidRPr="00D84E44">
        <w:rPr>
          <w:lang w:val="fr-BE"/>
        </w:rPr>
        <w:t xml:space="preserve"> courses</w:t>
      </w:r>
    </w:p>
    <w:p w14:paraId="73EEA0F1" w14:textId="730C8419" w:rsidR="00D84E44" w:rsidRPr="00D84E44" w:rsidRDefault="00847E78" w:rsidP="00D84E44">
      <w:pPr>
        <w:numPr>
          <w:ilvl w:val="0"/>
          <w:numId w:val="10"/>
        </w:numPr>
        <w:rPr>
          <w:lang w:val="fr-BE"/>
        </w:rPr>
      </w:pPr>
      <w:r w:rsidRPr="00D84E44">
        <w:rPr>
          <w:lang w:val="fr-BE"/>
        </w:rPr>
        <w:t>Le</w:t>
      </w:r>
      <w:r w:rsidR="00D84E44" w:rsidRPr="00D84E44">
        <w:rPr>
          <w:lang w:val="fr-BE"/>
        </w:rPr>
        <w:t xml:space="preserve"> transport</w:t>
      </w:r>
    </w:p>
    <w:p w14:paraId="24A13224" w14:textId="7A3F0FBB" w:rsidR="00D84E44" w:rsidRPr="00D84E44" w:rsidRDefault="00847E78" w:rsidP="00D84E44">
      <w:pPr>
        <w:numPr>
          <w:ilvl w:val="0"/>
          <w:numId w:val="10"/>
        </w:numPr>
        <w:rPr>
          <w:lang w:val="fr-BE"/>
        </w:rPr>
      </w:pPr>
      <w:r w:rsidRPr="00D84E44">
        <w:rPr>
          <w:lang w:val="fr-BE"/>
        </w:rPr>
        <w:t>Les</w:t>
      </w:r>
      <w:r w:rsidR="00D84E44" w:rsidRPr="00D84E44">
        <w:rPr>
          <w:lang w:val="fr-BE"/>
        </w:rPr>
        <w:t xml:space="preserve"> produits ménagers</w:t>
      </w:r>
    </w:p>
    <w:p w14:paraId="570D5AD4" w14:textId="47CF83C7" w:rsidR="00D84E44" w:rsidRPr="00D84E44" w:rsidRDefault="00847E78" w:rsidP="00D84E44">
      <w:pPr>
        <w:numPr>
          <w:ilvl w:val="0"/>
          <w:numId w:val="10"/>
        </w:numPr>
        <w:rPr>
          <w:lang w:val="fr-BE"/>
        </w:rPr>
      </w:pPr>
      <w:r w:rsidRPr="00D84E44">
        <w:rPr>
          <w:lang w:val="fr-BE"/>
        </w:rPr>
        <w:t>Les</w:t>
      </w:r>
      <w:r w:rsidR="00D84E44" w:rsidRPr="00D84E44">
        <w:rPr>
          <w:lang w:val="fr-BE"/>
        </w:rPr>
        <w:t xml:space="preserve"> vêtements</w:t>
      </w:r>
    </w:p>
    <w:p w14:paraId="3662695B" w14:textId="231551A3" w:rsidR="00D84E44" w:rsidRPr="00D84E44" w:rsidRDefault="00847E78" w:rsidP="00D84E44">
      <w:pPr>
        <w:numPr>
          <w:ilvl w:val="0"/>
          <w:numId w:val="10"/>
        </w:numPr>
        <w:rPr>
          <w:lang w:val="fr-BE"/>
        </w:rPr>
      </w:pPr>
      <w:r w:rsidRPr="00D84E44">
        <w:rPr>
          <w:lang w:val="fr-BE"/>
        </w:rPr>
        <w:t>Les</w:t>
      </w:r>
      <w:r w:rsidR="00D84E44" w:rsidRPr="00D84E44">
        <w:rPr>
          <w:lang w:val="fr-BE"/>
        </w:rPr>
        <w:t xml:space="preserve"> petits imprévus</w:t>
      </w:r>
    </w:p>
    <w:p w14:paraId="7870A8F0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>Exemple 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11"/>
        <w:gridCol w:w="1104"/>
      </w:tblGrid>
      <w:tr w:rsidR="00D84E44" w:rsidRPr="00D84E44" w14:paraId="1D738828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50DFA13" w14:textId="77777777" w:rsidR="00D84E44" w:rsidRPr="00D84E44" w:rsidRDefault="00D84E44" w:rsidP="00D84E44">
            <w:pPr>
              <w:rPr>
                <w:b/>
                <w:bCs/>
                <w:lang w:val="fr-BE"/>
              </w:rPr>
            </w:pPr>
            <w:r w:rsidRPr="00D84E44">
              <w:rPr>
                <w:b/>
                <w:bCs/>
                <w:lang w:val="fr-BE"/>
              </w:rPr>
              <w:t>Dépenses variables</w:t>
            </w:r>
          </w:p>
        </w:tc>
        <w:tc>
          <w:tcPr>
            <w:tcW w:w="0" w:type="auto"/>
            <w:vAlign w:val="center"/>
            <w:hideMark/>
          </w:tcPr>
          <w:p w14:paraId="543F5A2E" w14:textId="77777777" w:rsidR="00D84E44" w:rsidRPr="00D84E44" w:rsidRDefault="00D84E44" w:rsidP="00D84E44">
            <w:pPr>
              <w:rPr>
                <w:b/>
                <w:bCs/>
                <w:lang w:val="fr-BE"/>
              </w:rPr>
            </w:pPr>
            <w:r w:rsidRPr="00D84E44">
              <w:rPr>
                <w:b/>
                <w:bCs/>
                <w:lang w:val="fr-BE"/>
              </w:rPr>
              <w:t>Montant</w:t>
            </w:r>
          </w:p>
        </w:tc>
      </w:tr>
      <w:tr w:rsidR="00D84E44" w:rsidRPr="00D84E44" w14:paraId="087A463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3B1A27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Courses</w:t>
            </w:r>
          </w:p>
        </w:tc>
        <w:tc>
          <w:tcPr>
            <w:tcW w:w="0" w:type="auto"/>
            <w:vAlign w:val="center"/>
            <w:hideMark/>
          </w:tcPr>
          <w:p w14:paraId="1A675024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400 €</w:t>
            </w:r>
          </w:p>
        </w:tc>
      </w:tr>
      <w:tr w:rsidR="00D84E44" w:rsidRPr="00D84E44" w14:paraId="1F5506A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E4EE0B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Transport</w:t>
            </w:r>
          </w:p>
        </w:tc>
        <w:tc>
          <w:tcPr>
            <w:tcW w:w="0" w:type="auto"/>
            <w:vAlign w:val="center"/>
            <w:hideMark/>
          </w:tcPr>
          <w:p w14:paraId="4A8D0711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80 €</w:t>
            </w:r>
          </w:p>
        </w:tc>
      </w:tr>
      <w:tr w:rsidR="00D84E44" w:rsidRPr="00D84E44" w14:paraId="5E939B4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EDB2C1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Produits ménagers</w:t>
            </w:r>
          </w:p>
        </w:tc>
        <w:tc>
          <w:tcPr>
            <w:tcW w:w="0" w:type="auto"/>
            <w:vAlign w:val="center"/>
            <w:hideMark/>
          </w:tcPr>
          <w:p w14:paraId="08EF476B" w14:textId="77777777" w:rsidR="00D84E44" w:rsidRPr="00D84E44" w:rsidRDefault="00D84E44" w:rsidP="00D84E44">
            <w:pPr>
              <w:rPr>
                <w:lang w:val="fr-BE"/>
              </w:rPr>
            </w:pPr>
            <w:r w:rsidRPr="00D84E44">
              <w:rPr>
                <w:lang w:val="fr-BE"/>
              </w:rPr>
              <w:t>40 €</w:t>
            </w:r>
          </w:p>
        </w:tc>
      </w:tr>
    </w:tbl>
    <w:p w14:paraId="5FB8D09A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 xml:space="preserve">Total : </w:t>
      </w:r>
      <w:r w:rsidRPr="00D84E44">
        <w:rPr>
          <w:b/>
          <w:bCs/>
          <w:lang w:val="fr-BE"/>
        </w:rPr>
        <w:t>520 €</w:t>
      </w:r>
    </w:p>
    <w:p w14:paraId="50278DAB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pict w14:anchorId="40F6D660">
          <v:rect id="_x0000_i1069" style="width:0;height:1.5pt" o:hralign="center" o:hrstd="t" o:hr="t" fillcolor="#a0a0a0" stroked="f"/>
        </w:pict>
      </w:r>
    </w:p>
    <w:p w14:paraId="1872BE47" w14:textId="77777777" w:rsidR="00D84E44" w:rsidRPr="00D84E44" w:rsidRDefault="00D84E44" w:rsidP="00D84E44">
      <w:pPr>
        <w:rPr>
          <w:b/>
          <w:bCs/>
          <w:lang w:val="fr-BE"/>
        </w:rPr>
      </w:pPr>
      <w:r w:rsidRPr="00D84E44">
        <w:rPr>
          <w:b/>
          <w:bCs/>
          <w:lang w:val="fr-BE"/>
        </w:rPr>
        <w:t>3️</w:t>
      </w:r>
      <w:r w:rsidRPr="00D84E44">
        <w:rPr>
          <w:rFonts w:ascii="Segoe UI Symbol" w:hAnsi="Segoe UI Symbol" w:cs="Segoe UI Symbol"/>
          <w:b/>
          <w:bCs/>
          <w:lang w:val="fr-BE"/>
        </w:rPr>
        <w:t>⃣</w:t>
      </w:r>
      <w:r w:rsidRPr="00D84E44">
        <w:rPr>
          <w:b/>
          <w:bCs/>
          <w:lang w:val="fr-BE"/>
        </w:rPr>
        <w:t xml:space="preserve"> Troisième étape : calculer le reste à vivre réel</w:t>
      </w:r>
    </w:p>
    <w:p w14:paraId="04FA6584" w14:textId="77777777" w:rsidR="00D84E44" w:rsidRPr="00D84E44" w:rsidRDefault="00D84E44" w:rsidP="00D84E44">
      <w:pPr>
        <w:rPr>
          <w:lang w:val="fr-BE"/>
        </w:rPr>
      </w:pPr>
      <w:r w:rsidRPr="00D84E44">
        <w:rPr>
          <w:b/>
          <w:bCs/>
          <w:lang w:val="fr-BE"/>
        </w:rPr>
        <w:t>680 € – 520 € = 160 €</w:t>
      </w:r>
    </w:p>
    <w:p w14:paraId="15152384" w14:textId="77777777" w:rsidR="00D84E44" w:rsidRPr="00D84E44" w:rsidRDefault="00D84E44" w:rsidP="00D84E44">
      <w:pPr>
        <w:rPr>
          <w:lang w:val="fr-BE"/>
        </w:rPr>
      </w:pPr>
      <w:r w:rsidRPr="00D84E44">
        <w:rPr>
          <w:rFonts w:ascii="Segoe UI Emoji" w:hAnsi="Segoe UI Emoji" w:cs="Segoe UI Emoji"/>
          <w:lang w:val="fr-BE"/>
        </w:rPr>
        <w:t>👉</w:t>
      </w:r>
      <w:r w:rsidRPr="00D84E44">
        <w:rPr>
          <w:lang w:val="fr-BE"/>
        </w:rPr>
        <w:t xml:space="preserve"> Il reste </w:t>
      </w:r>
      <w:r w:rsidRPr="00D84E44">
        <w:rPr>
          <w:b/>
          <w:bCs/>
          <w:lang w:val="fr-BE"/>
        </w:rPr>
        <w:t>160 € pour terminer le mois</w:t>
      </w:r>
      <w:r w:rsidRPr="00D84E44">
        <w:rPr>
          <w:lang w:val="fr-BE"/>
        </w:rPr>
        <w:t>.</w:t>
      </w:r>
    </w:p>
    <w:p w14:paraId="67003905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>Cet argent servira à :</w:t>
      </w:r>
    </w:p>
    <w:p w14:paraId="0E986C41" w14:textId="7BF6757E" w:rsidR="00D84E44" w:rsidRPr="00D84E44" w:rsidRDefault="00847E78" w:rsidP="00D84E44">
      <w:pPr>
        <w:numPr>
          <w:ilvl w:val="0"/>
          <w:numId w:val="11"/>
        </w:numPr>
        <w:rPr>
          <w:lang w:val="fr-BE"/>
        </w:rPr>
      </w:pPr>
      <w:r w:rsidRPr="00D84E44">
        <w:rPr>
          <w:lang w:val="fr-BE"/>
        </w:rPr>
        <w:t>Les</w:t>
      </w:r>
      <w:r w:rsidR="00D84E44" w:rsidRPr="00D84E44">
        <w:rPr>
          <w:lang w:val="fr-BE"/>
        </w:rPr>
        <w:t xml:space="preserve"> imprévus</w:t>
      </w:r>
    </w:p>
    <w:p w14:paraId="087DC1A0" w14:textId="5535BC5C" w:rsidR="00D84E44" w:rsidRPr="00D84E44" w:rsidRDefault="00847E78" w:rsidP="00D84E44">
      <w:pPr>
        <w:numPr>
          <w:ilvl w:val="0"/>
          <w:numId w:val="11"/>
        </w:numPr>
        <w:rPr>
          <w:lang w:val="fr-BE"/>
        </w:rPr>
      </w:pPr>
      <w:r w:rsidRPr="00D84E44">
        <w:rPr>
          <w:lang w:val="fr-BE"/>
        </w:rPr>
        <w:lastRenderedPageBreak/>
        <w:t>Les</w:t>
      </w:r>
      <w:r w:rsidR="00D84E44" w:rsidRPr="00D84E44">
        <w:rPr>
          <w:lang w:val="fr-BE"/>
        </w:rPr>
        <w:t xml:space="preserve"> petites dépenses</w:t>
      </w:r>
    </w:p>
    <w:p w14:paraId="5B79B997" w14:textId="420EEB30" w:rsidR="00D84E44" w:rsidRPr="00D84E44" w:rsidRDefault="00847E78" w:rsidP="00D84E44">
      <w:pPr>
        <w:numPr>
          <w:ilvl w:val="0"/>
          <w:numId w:val="11"/>
        </w:numPr>
        <w:rPr>
          <w:lang w:val="fr-BE"/>
        </w:rPr>
      </w:pPr>
      <w:r w:rsidRPr="00D84E44">
        <w:rPr>
          <w:lang w:val="fr-BE"/>
        </w:rPr>
        <w:t>Éviter</w:t>
      </w:r>
      <w:r w:rsidR="00D84E44" w:rsidRPr="00D84E44">
        <w:rPr>
          <w:lang w:val="fr-BE"/>
        </w:rPr>
        <w:t xml:space="preserve"> un découvert</w:t>
      </w:r>
    </w:p>
    <w:p w14:paraId="67D1C4F9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pict w14:anchorId="588AE8F4">
          <v:rect id="_x0000_i1070" style="width:0;height:1.5pt" o:hralign="center" o:hrstd="t" o:hr="t" fillcolor="#a0a0a0" stroked="f"/>
        </w:pict>
      </w:r>
    </w:p>
    <w:p w14:paraId="757E6C9B" w14:textId="66BF3E5A" w:rsidR="00D84E44" w:rsidRPr="00D84E44" w:rsidRDefault="00847E78" w:rsidP="00D84E44">
      <w:pPr>
        <w:rPr>
          <w:b/>
          <w:bCs/>
          <w:lang w:val="fr-BE"/>
        </w:rPr>
      </w:pPr>
      <w:r>
        <w:rPr>
          <w:b/>
          <w:bCs/>
          <w:lang w:val="fr-BE"/>
        </w:rPr>
        <w:t>Message clé</w:t>
      </w:r>
    </w:p>
    <w:p w14:paraId="0E196295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 xml:space="preserve">Le reste à vivre, c’est </w:t>
      </w:r>
      <w:r w:rsidRPr="00D84E44">
        <w:rPr>
          <w:b/>
          <w:bCs/>
          <w:lang w:val="fr-BE"/>
        </w:rPr>
        <w:t>la marge de sécurité du budget</w:t>
      </w:r>
      <w:r w:rsidRPr="00D84E44">
        <w:rPr>
          <w:lang w:val="fr-BE"/>
        </w:rPr>
        <w:t>.</w:t>
      </w:r>
    </w:p>
    <w:p w14:paraId="7EE7B3BC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>Si cette marge est très petite :</w:t>
      </w:r>
    </w:p>
    <w:p w14:paraId="19E729B0" w14:textId="79CB53F2" w:rsidR="00D84E44" w:rsidRPr="00D84E44" w:rsidRDefault="00847E78" w:rsidP="00D84E44">
      <w:pPr>
        <w:numPr>
          <w:ilvl w:val="0"/>
          <w:numId w:val="12"/>
        </w:numPr>
        <w:rPr>
          <w:lang w:val="fr-BE"/>
        </w:rPr>
      </w:pPr>
      <w:r w:rsidRPr="00D84E44">
        <w:rPr>
          <w:lang w:val="fr-BE"/>
        </w:rPr>
        <w:t>Le</w:t>
      </w:r>
      <w:r w:rsidR="00D84E44" w:rsidRPr="00D84E44">
        <w:rPr>
          <w:lang w:val="fr-BE"/>
        </w:rPr>
        <w:t xml:space="preserve"> moindre imprévu peut créer une difficulté</w:t>
      </w:r>
    </w:p>
    <w:p w14:paraId="5436F81D" w14:textId="74340413" w:rsidR="00D84E44" w:rsidRPr="00D84E44" w:rsidRDefault="00847E78" w:rsidP="00D84E44">
      <w:pPr>
        <w:numPr>
          <w:ilvl w:val="0"/>
          <w:numId w:val="12"/>
        </w:numPr>
        <w:rPr>
          <w:lang w:val="fr-BE"/>
        </w:rPr>
      </w:pPr>
      <w:r w:rsidRPr="00D84E44">
        <w:rPr>
          <w:lang w:val="fr-BE"/>
        </w:rPr>
        <w:t>Le</w:t>
      </w:r>
      <w:r w:rsidR="00D84E44" w:rsidRPr="00D84E44">
        <w:rPr>
          <w:lang w:val="fr-BE"/>
        </w:rPr>
        <w:t xml:space="preserve"> stress financier augmente</w:t>
      </w:r>
    </w:p>
    <w:p w14:paraId="5BD94CB2" w14:textId="6AA5AD0A" w:rsidR="00D84E44" w:rsidRPr="00D84E44" w:rsidRDefault="00847E78" w:rsidP="00D84E44">
      <w:pPr>
        <w:numPr>
          <w:ilvl w:val="0"/>
          <w:numId w:val="12"/>
        </w:numPr>
        <w:rPr>
          <w:lang w:val="fr-BE"/>
        </w:rPr>
      </w:pPr>
      <w:r w:rsidRPr="00D84E44">
        <w:rPr>
          <w:lang w:val="fr-BE"/>
        </w:rPr>
        <w:t>Les</w:t>
      </w:r>
      <w:r w:rsidR="00D84E44" w:rsidRPr="00D84E44">
        <w:rPr>
          <w:lang w:val="fr-BE"/>
        </w:rPr>
        <w:t xml:space="preserve"> fins de mois deviennent compliquées</w:t>
      </w:r>
    </w:p>
    <w:p w14:paraId="3A60328A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pict w14:anchorId="6417CECD">
          <v:rect id="_x0000_i1071" style="width:0;height:1.5pt" o:hralign="center" o:hrstd="t" o:hr="t" fillcolor="#a0a0a0" stroked="f"/>
        </w:pict>
      </w:r>
    </w:p>
    <w:p w14:paraId="177FA4DD" w14:textId="77777777" w:rsidR="00D84E44" w:rsidRPr="00D84E44" w:rsidRDefault="00D84E44" w:rsidP="00D84E44">
      <w:pPr>
        <w:rPr>
          <w:b/>
          <w:bCs/>
          <w:lang w:val="fr-BE"/>
        </w:rPr>
      </w:pPr>
      <w:r w:rsidRPr="00D84E44">
        <w:rPr>
          <w:b/>
          <w:bCs/>
          <w:lang w:val="fr-BE"/>
        </w:rPr>
        <w:t>Questions à poser au groupe</w:t>
      </w:r>
    </w:p>
    <w:p w14:paraId="16E465C4" w14:textId="204A3ADE" w:rsidR="00D84E44" w:rsidRPr="00D84E44" w:rsidRDefault="007B2F10" w:rsidP="00D84E44">
      <w:pPr>
        <w:numPr>
          <w:ilvl w:val="0"/>
          <w:numId w:val="13"/>
        </w:numPr>
        <w:rPr>
          <w:lang w:val="fr-BE"/>
        </w:rPr>
      </w:pPr>
      <w:r>
        <w:rPr>
          <w:lang w:val="fr-BE"/>
        </w:rPr>
        <w:t>Pour vous,</w:t>
      </w:r>
      <w:r w:rsidR="00D84E44" w:rsidRPr="00D84E44">
        <w:rPr>
          <w:lang w:val="fr-BE"/>
        </w:rPr>
        <w:t xml:space="preserve"> 160 € pour finir le mois vous semble confortable ?</w:t>
      </w:r>
    </w:p>
    <w:p w14:paraId="5320BB83" w14:textId="77777777" w:rsidR="00D84E44" w:rsidRPr="00D84E44" w:rsidRDefault="00D84E44" w:rsidP="00D84E44">
      <w:pPr>
        <w:numPr>
          <w:ilvl w:val="0"/>
          <w:numId w:val="13"/>
        </w:numPr>
        <w:rPr>
          <w:lang w:val="fr-BE"/>
        </w:rPr>
      </w:pPr>
      <w:r w:rsidRPr="00D84E44">
        <w:rPr>
          <w:lang w:val="fr-BE"/>
        </w:rPr>
        <w:t>Que se passe-t-il si une facture imprévue de 100 € arrive ?</w:t>
      </w:r>
    </w:p>
    <w:p w14:paraId="29C669FB" w14:textId="77777777" w:rsidR="00D84E44" w:rsidRPr="00D84E44" w:rsidRDefault="00D84E44" w:rsidP="00D84E44">
      <w:pPr>
        <w:numPr>
          <w:ilvl w:val="0"/>
          <w:numId w:val="13"/>
        </w:numPr>
        <w:rPr>
          <w:lang w:val="fr-BE"/>
        </w:rPr>
      </w:pPr>
      <w:r w:rsidRPr="00D84E44">
        <w:rPr>
          <w:lang w:val="fr-BE"/>
        </w:rPr>
        <w:t>Que se passe-t-il si les courses coûtent plus cher que prévu ?</w:t>
      </w:r>
    </w:p>
    <w:p w14:paraId="3BDC9069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pict w14:anchorId="00657979">
          <v:rect id="_x0000_i1072" style="width:0;height:1.5pt" o:hralign="center" o:hrstd="t" o:hr="t" fillcolor="#a0a0a0" stroked="f"/>
        </w:pict>
      </w:r>
    </w:p>
    <w:p w14:paraId="179CD7E6" w14:textId="0AE468DB" w:rsidR="00D84E44" w:rsidRPr="00D84E44" w:rsidRDefault="00D84E44" w:rsidP="00D84E44">
      <w:pPr>
        <w:rPr>
          <w:b/>
          <w:bCs/>
          <w:lang w:val="fr-BE"/>
        </w:rPr>
      </w:pPr>
      <w:r w:rsidRPr="00D84E44">
        <w:rPr>
          <w:b/>
          <w:bCs/>
          <w:lang w:val="fr-BE"/>
        </w:rPr>
        <w:t>Message clé</w:t>
      </w:r>
      <w:r w:rsidR="007B2F10">
        <w:rPr>
          <w:b/>
          <w:bCs/>
          <w:lang w:val="fr-BE"/>
        </w:rPr>
        <w:t> :</w:t>
      </w:r>
    </w:p>
    <w:p w14:paraId="77135E87" w14:textId="77777777" w:rsidR="00D84E44" w:rsidRPr="00D84E44" w:rsidRDefault="00D84E44" w:rsidP="00D84E44">
      <w:pPr>
        <w:rPr>
          <w:lang w:val="fr-BE"/>
        </w:rPr>
      </w:pPr>
      <w:r w:rsidRPr="00D84E44">
        <w:rPr>
          <w:b/>
          <w:bCs/>
          <w:lang w:val="fr-BE"/>
        </w:rPr>
        <w:t>Un budget solide n’est pas seulement équilibré.</w:t>
      </w:r>
      <w:r w:rsidRPr="00D84E44">
        <w:rPr>
          <w:b/>
          <w:bCs/>
          <w:lang w:val="fr-BE"/>
        </w:rPr>
        <w:br/>
        <w:t>Il laisse une petite marge pour les imprévus.</w:t>
      </w:r>
    </w:p>
    <w:p w14:paraId="3D1E684A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pict w14:anchorId="4FF1D91E">
          <v:rect id="_x0000_i1073" style="width:0;height:1.5pt" o:hralign="center" o:hrstd="t" o:hr="t" fillcolor="#a0a0a0" stroked="f"/>
        </w:pict>
      </w:r>
    </w:p>
    <w:p w14:paraId="5293B37A" w14:textId="77777777" w:rsidR="00D84E44" w:rsidRPr="00D84E44" w:rsidRDefault="00D84E44" w:rsidP="00D84E44">
      <w:pPr>
        <w:rPr>
          <w:b/>
          <w:bCs/>
          <w:lang w:val="fr-BE"/>
        </w:rPr>
      </w:pPr>
      <w:r w:rsidRPr="00D84E44">
        <w:rPr>
          <w:b/>
          <w:bCs/>
          <w:lang w:val="fr-BE"/>
        </w:rPr>
        <w:t>Astuce à transmettre aux participants</w:t>
      </w:r>
    </w:p>
    <w:p w14:paraId="07592BEF" w14:textId="77777777" w:rsidR="00D84E44" w:rsidRPr="00D84E44" w:rsidRDefault="00D84E44" w:rsidP="00D84E44">
      <w:pPr>
        <w:rPr>
          <w:lang w:val="fr-BE"/>
        </w:rPr>
      </w:pPr>
      <w:r w:rsidRPr="00D84E44">
        <w:rPr>
          <w:lang w:val="fr-BE"/>
        </w:rPr>
        <w:t>Si le reste à vivre est trop faible :</w:t>
      </w:r>
    </w:p>
    <w:p w14:paraId="02F736C9" w14:textId="6C4AC3DF" w:rsidR="00D84E44" w:rsidRPr="00D84E44" w:rsidRDefault="007B2F10" w:rsidP="00D84E44">
      <w:pPr>
        <w:rPr>
          <w:lang w:val="fr-BE"/>
        </w:rPr>
      </w:pPr>
      <w:r w:rsidRPr="00D84E44">
        <w:rPr>
          <w:lang w:val="fr-BE"/>
        </w:rPr>
        <w:t>On</w:t>
      </w:r>
      <w:r w:rsidR="00D84E44" w:rsidRPr="00D84E44">
        <w:rPr>
          <w:lang w:val="fr-BE"/>
        </w:rPr>
        <w:t xml:space="preserve"> peut :</w:t>
      </w:r>
    </w:p>
    <w:p w14:paraId="60FD7105" w14:textId="77777777" w:rsidR="00D84E44" w:rsidRPr="00D84E44" w:rsidRDefault="00D84E44" w:rsidP="00D84E44">
      <w:pPr>
        <w:rPr>
          <w:lang w:val="fr-BE"/>
        </w:rPr>
      </w:pPr>
      <w:r w:rsidRPr="00D84E44">
        <w:rPr>
          <w:rFonts w:ascii="Segoe UI Symbol" w:hAnsi="Segoe UI Symbol" w:cs="Segoe UI Symbol"/>
          <w:lang w:val="fr-BE"/>
        </w:rPr>
        <w:lastRenderedPageBreak/>
        <w:t>✔</w:t>
      </w:r>
      <w:r w:rsidRPr="00D84E44">
        <w:rPr>
          <w:lang w:val="fr-BE"/>
        </w:rPr>
        <w:t xml:space="preserve"> ajuster certaines dépenses variables</w:t>
      </w:r>
      <w:r w:rsidRPr="00D84E44">
        <w:rPr>
          <w:lang w:val="fr-BE"/>
        </w:rPr>
        <w:br/>
      </w:r>
      <w:r w:rsidRPr="00D84E44">
        <w:rPr>
          <w:rFonts w:ascii="Segoe UI Symbol" w:hAnsi="Segoe UI Symbol" w:cs="Segoe UI Symbol"/>
          <w:lang w:val="fr-BE"/>
        </w:rPr>
        <w:t>✔</w:t>
      </w:r>
      <w:r w:rsidRPr="00D84E44">
        <w:rPr>
          <w:lang w:val="fr-BE"/>
        </w:rPr>
        <w:t xml:space="preserve"> anticiper certaines factures</w:t>
      </w:r>
      <w:r w:rsidRPr="00D84E44">
        <w:rPr>
          <w:lang w:val="fr-BE"/>
        </w:rPr>
        <w:br/>
      </w:r>
      <w:r w:rsidRPr="00D84E44">
        <w:rPr>
          <w:rFonts w:ascii="Segoe UI Symbol" w:hAnsi="Segoe UI Symbol" w:cs="Segoe UI Symbol"/>
          <w:lang w:val="fr-BE"/>
        </w:rPr>
        <w:t>✔</w:t>
      </w:r>
      <w:r w:rsidRPr="00D84E44">
        <w:rPr>
          <w:lang w:val="fr-BE"/>
        </w:rPr>
        <w:t xml:space="preserve"> v</w:t>
      </w:r>
      <w:r w:rsidRPr="00D84E44">
        <w:rPr>
          <w:rFonts w:cs="Calibri"/>
          <w:lang w:val="fr-BE"/>
        </w:rPr>
        <w:t>é</w:t>
      </w:r>
      <w:r w:rsidRPr="00D84E44">
        <w:rPr>
          <w:lang w:val="fr-BE"/>
        </w:rPr>
        <w:t>rifier ses droits ou aides</w:t>
      </w:r>
      <w:r w:rsidRPr="00D84E44">
        <w:rPr>
          <w:lang w:val="fr-BE"/>
        </w:rPr>
        <w:br/>
      </w:r>
      <w:r w:rsidRPr="00D84E44">
        <w:rPr>
          <w:rFonts w:ascii="Segoe UI Symbol" w:hAnsi="Segoe UI Symbol" w:cs="Segoe UI Symbol"/>
          <w:lang w:val="fr-BE"/>
        </w:rPr>
        <w:t>✔</w:t>
      </w:r>
      <w:r w:rsidRPr="00D84E44">
        <w:rPr>
          <w:lang w:val="fr-BE"/>
        </w:rPr>
        <w:t xml:space="preserve"> demander conseil avant que la situation ne se d</w:t>
      </w:r>
      <w:r w:rsidRPr="00D84E44">
        <w:rPr>
          <w:rFonts w:cs="Calibri"/>
          <w:lang w:val="fr-BE"/>
        </w:rPr>
        <w:t>é</w:t>
      </w:r>
      <w:r w:rsidRPr="00D84E44">
        <w:rPr>
          <w:lang w:val="fr-BE"/>
        </w:rPr>
        <w:t>grade</w:t>
      </w:r>
    </w:p>
    <w:p w14:paraId="1814F348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br/>
        <w:t>ÉTAPE 5 – ANTICIPER LES DÉPENSES ANNUELLES</w:t>
      </w:r>
    </w:p>
    <w:p w14:paraId="76C5E24D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Exemple : Assurance 600 € ÷ 12 = 50 € à prévoir chaque mois.</w:t>
      </w:r>
    </w:p>
    <w:p w14:paraId="20879950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Reformulation : Anticiper transforme une crise en dépense normale.</w:t>
      </w:r>
    </w:p>
    <w:p w14:paraId="0D1156ED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br/>
        <w:t>ÉTAPE 6 – PRÉVOIR UNE MARGE DE SÉCURITÉ</w:t>
      </w:r>
    </w:p>
    <w:p w14:paraId="6D4072CC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Même 10 ou 20 € par mois permettent d’éviter un déséquilibre total.</w:t>
      </w:r>
    </w:p>
    <w:p w14:paraId="5C80FEDC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br/>
        <w:t>ÉTAPE 7 – SUIVI MENSUEL</w:t>
      </w:r>
    </w:p>
    <w:p w14:paraId="5BBE1669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Comparer prévisionnel et dépenses réelles chaque mois.</w:t>
      </w:r>
    </w:p>
    <w:p w14:paraId="266EA7D7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Ajuster si nécessaire.</w:t>
      </w:r>
    </w:p>
    <w:p w14:paraId="23F6F027" w14:textId="77777777" w:rsidR="004D19CE" w:rsidRDefault="004D19CE" w:rsidP="004D19CE">
      <w:pPr>
        <w:pStyle w:val="Titre2"/>
        <w:rPr>
          <w:lang w:val="fr-BE"/>
        </w:rPr>
      </w:pPr>
      <w:r w:rsidRPr="004D19CE">
        <w:rPr>
          <w:lang w:val="fr-BE"/>
        </w:rPr>
        <w:t>Les 7 erreurs fréquentes qui déséquilibrent un budget</w:t>
      </w:r>
    </w:p>
    <w:p w14:paraId="5669957B" w14:textId="77777777" w:rsidR="00263E1F" w:rsidRPr="00263E1F" w:rsidRDefault="00263E1F" w:rsidP="00263E1F">
      <w:pPr>
        <w:rPr>
          <w:lang w:val="fr-BE"/>
        </w:rPr>
      </w:pPr>
    </w:p>
    <w:p w14:paraId="5367DC16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1. Compter un revenu incertain comme un revenu garanti.</w:t>
      </w:r>
    </w:p>
    <w:p w14:paraId="5273229D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2. Oublier les dépenses annuelles ou trimestrielles.</w:t>
      </w:r>
    </w:p>
    <w:p w14:paraId="2603CD15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3. Sous-estimer les dépenses alimentaires.</w:t>
      </w:r>
    </w:p>
    <w:p w14:paraId="7ADF759E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4. Ne pas prévoir les frais bancaires.</w:t>
      </w:r>
    </w:p>
    <w:p w14:paraId="69B02A2E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5. Multiplier les paiements en plusieurs fois sans les intégrer au budget.</w:t>
      </w:r>
    </w:p>
    <w:p w14:paraId="264F0340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6. Ne pas consulter ses extraits bancaires.</w:t>
      </w:r>
    </w:p>
    <w:p w14:paraId="403C6E3D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7. Faire un budget 'dans sa tête' sans l’écrire.</w:t>
      </w:r>
    </w:p>
    <w:p w14:paraId="695DF8A4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lastRenderedPageBreak/>
        <w:br/>
        <w:t>Message clé : Un budget fragile repose sur des approximations. Un budget solide repose sur des chiffres vérifiés.</w:t>
      </w:r>
    </w:p>
    <w:p w14:paraId="5518ADA7" w14:textId="20359F7A" w:rsidR="004D19CE" w:rsidRDefault="004D19CE" w:rsidP="004D19CE">
      <w:pPr>
        <w:pStyle w:val="Titre2"/>
      </w:pPr>
      <w:r w:rsidRPr="004D19CE">
        <w:rPr>
          <w:lang w:val="fr-BE"/>
        </w:rPr>
        <w:br/>
      </w:r>
      <w:r>
        <w:t xml:space="preserve">2. Budget fragile </w:t>
      </w:r>
      <w:r w:rsidR="00B9715A">
        <w:t>/</w:t>
      </w:r>
      <w:r>
        <w:t xml:space="preserve"> Budget sécurisé</w:t>
      </w:r>
    </w:p>
    <w:p w14:paraId="4E7F8D81" w14:textId="77777777" w:rsidR="00B9715A" w:rsidRPr="00B9715A" w:rsidRDefault="00B9715A" w:rsidP="00B9715A"/>
    <w:tbl>
      <w:tblPr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4D19CE" w14:paraId="0E28AB94" w14:textId="77777777" w:rsidTr="00C903A7">
        <w:tc>
          <w:tcPr>
            <w:tcW w:w="4320" w:type="dxa"/>
          </w:tcPr>
          <w:p w14:paraId="2ECAC619" w14:textId="77777777" w:rsidR="004D19CE" w:rsidRDefault="004D19CE" w:rsidP="00C903A7">
            <w:r>
              <w:t>Budget fragile</w:t>
            </w:r>
          </w:p>
        </w:tc>
        <w:tc>
          <w:tcPr>
            <w:tcW w:w="4320" w:type="dxa"/>
          </w:tcPr>
          <w:p w14:paraId="341E6C2C" w14:textId="77777777" w:rsidR="004D19CE" w:rsidRDefault="004D19CE" w:rsidP="00C903A7">
            <w:r>
              <w:t>Budget sécurisé</w:t>
            </w:r>
          </w:p>
        </w:tc>
      </w:tr>
      <w:tr w:rsidR="004D19CE" w14:paraId="2ABD12A4" w14:textId="77777777" w:rsidTr="00C903A7">
        <w:tc>
          <w:tcPr>
            <w:tcW w:w="4320" w:type="dxa"/>
          </w:tcPr>
          <w:p w14:paraId="494B0D34" w14:textId="77777777" w:rsidR="004D19CE" w:rsidRDefault="004D19CE" w:rsidP="00C903A7">
            <w:r>
              <w:t>Pas de marge</w:t>
            </w:r>
          </w:p>
        </w:tc>
        <w:tc>
          <w:tcPr>
            <w:tcW w:w="4320" w:type="dxa"/>
          </w:tcPr>
          <w:p w14:paraId="5F4665D2" w14:textId="77777777" w:rsidR="004D19CE" w:rsidRDefault="004D19CE" w:rsidP="00C903A7">
            <w:r>
              <w:t>Petite réserve mensuelle prévue</w:t>
            </w:r>
          </w:p>
        </w:tc>
      </w:tr>
      <w:tr w:rsidR="004D19CE" w14:paraId="2137ED38" w14:textId="77777777" w:rsidTr="00C903A7">
        <w:tc>
          <w:tcPr>
            <w:tcW w:w="4320" w:type="dxa"/>
          </w:tcPr>
          <w:p w14:paraId="3280DFE4" w14:textId="77777777" w:rsidR="004D19CE" w:rsidRDefault="004D19CE" w:rsidP="00C903A7">
            <w:r>
              <w:t>Dépenses estimées</w:t>
            </w:r>
          </w:p>
        </w:tc>
        <w:tc>
          <w:tcPr>
            <w:tcW w:w="4320" w:type="dxa"/>
          </w:tcPr>
          <w:p w14:paraId="1519FE27" w14:textId="77777777" w:rsidR="004D19CE" w:rsidRDefault="004D19CE" w:rsidP="00C903A7">
            <w:r>
              <w:t>Dépenses notées précisément</w:t>
            </w:r>
          </w:p>
        </w:tc>
      </w:tr>
      <w:tr w:rsidR="004D19CE" w14:paraId="5CBF8684" w14:textId="77777777" w:rsidTr="00C903A7">
        <w:tc>
          <w:tcPr>
            <w:tcW w:w="4320" w:type="dxa"/>
          </w:tcPr>
          <w:p w14:paraId="79944905" w14:textId="77777777" w:rsidR="004D19CE" w:rsidRDefault="004D19CE" w:rsidP="00C903A7">
            <w:r>
              <w:t>Factures surprises</w:t>
            </w:r>
          </w:p>
        </w:tc>
        <w:tc>
          <w:tcPr>
            <w:tcW w:w="4320" w:type="dxa"/>
          </w:tcPr>
          <w:p w14:paraId="48C23030" w14:textId="77777777" w:rsidR="004D19CE" w:rsidRDefault="004D19CE" w:rsidP="00C903A7">
            <w:r>
              <w:t>Dépenses anticipées</w:t>
            </w:r>
          </w:p>
        </w:tc>
      </w:tr>
      <w:tr w:rsidR="004D19CE" w14:paraId="1C761A68" w14:textId="77777777" w:rsidTr="00C903A7">
        <w:tc>
          <w:tcPr>
            <w:tcW w:w="4320" w:type="dxa"/>
          </w:tcPr>
          <w:p w14:paraId="3A985111" w14:textId="77777777" w:rsidR="004D19CE" w:rsidRDefault="004D19CE" w:rsidP="00C903A7">
            <w:r>
              <w:t>Stress fin de mois</w:t>
            </w:r>
          </w:p>
        </w:tc>
        <w:tc>
          <w:tcPr>
            <w:tcW w:w="4320" w:type="dxa"/>
          </w:tcPr>
          <w:p w14:paraId="006ACE39" w14:textId="77777777" w:rsidR="004D19CE" w:rsidRDefault="004D19CE" w:rsidP="00C903A7">
            <w:r>
              <w:t>Vision claire et stable</w:t>
            </w:r>
          </w:p>
        </w:tc>
      </w:tr>
    </w:tbl>
    <w:p w14:paraId="79DFB603" w14:textId="77777777" w:rsidR="004D19CE" w:rsidRPr="004D19CE" w:rsidRDefault="004D19CE" w:rsidP="004D19CE">
      <w:pPr>
        <w:pStyle w:val="Titre2"/>
        <w:rPr>
          <w:lang w:val="fr-BE"/>
        </w:rPr>
      </w:pPr>
      <w:r w:rsidRPr="004D19CE">
        <w:rPr>
          <w:lang w:val="fr-BE"/>
        </w:rPr>
        <w:br/>
        <w:t>3. Comment savoir si mon reste à vivre est suffisant ?</w:t>
      </w:r>
    </w:p>
    <w:p w14:paraId="16567935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Indicateurs simples :</w:t>
      </w:r>
    </w:p>
    <w:p w14:paraId="0E749589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• Puis-je faire mes courses sans stress permanent ?</w:t>
      </w:r>
    </w:p>
    <w:p w14:paraId="299973D9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• Puis-je faire face à un imprévu de 50 € ?</w:t>
      </w:r>
    </w:p>
    <w:p w14:paraId="7EFE25D1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• Ai-je au minimum 5 à 10 % de mon revenu en marge ?</w:t>
      </w:r>
    </w:p>
    <w:p w14:paraId="76FDC8E5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br/>
        <w:t>Si la réponse est non, le budget doit être ajusté.</w:t>
      </w:r>
    </w:p>
    <w:p w14:paraId="0110F0B5" w14:textId="77777777" w:rsidR="004D19CE" w:rsidRPr="004D19CE" w:rsidRDefault="004D19CE" w:rsidP="004D19CE">
      <w:pPr>
        <w:pStyle w:val="Titre2"/>
        <w:rPr>
          <w:lang w:val="fr-BE"/>
        </w:rPr>
      </w:pPr>
      <w:r w:rsidRPr="004D19CE">
        <w:rPr>
          <w:lang w:val="fr-BE"/>
        </w:rPr>
        <w:br/>
        <w:t>4. Faire un budget quand il y a des dettes</w:t>
      </w:r>
    </w:p>
    <w:p w14:paraId="01EEF872" w14:textId="77777777" w:rsidR="004D19CE" w:rsidRPr="00A855C1" w:rsidRDefault="004D19CE" w:rsidP="004D19CE">
      <w:pPr>
        <w:rPr>
          <w:lang w:val="fr-BE"/>
        </w:rPr>
      </w:pPr>
      <w:r w:rsidRPr="00A855C1">
        <w:rPr>
          <w:lang w:val="fr-BE"/>
        </w:rPr>
        <w:t>Priorités :</w:t>
      </w:r>
    </w:p>
    <w:p w14:paraId="47BDD2BB" w14:textId="77777777" w:rsidR="004D19CE" w:rsidRPr="00A855C1" w:rsidRDefault="004D19CE" w:rsidP="004D19CE">
      <w:pPr>
        <w:rPr>
          <w:lang w:val="fr-BE"/>
        </w:rPr>
      </w:pPr>
      <w:r w:rsidRPr="00A855C1">
        <w:rPr>
          <w:lang w:val="fr-BE"/>
        </w:rPr>
        <w:t>1. Logement (loyer/crédit)</w:t>
      </w:r>
    </w:p>
    <w:p w14:paraId="584A2071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2. Énergie et eau</w:t>
      </w:r>
    </w:p>
    <w:p w14:paraId="2ECB6BBD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3. Alimentation</w:t>
      </w:r>
    </w:p>
    <w:p w14:paraId="4CF0FF96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lastRenderedPageBreak/>
        <w:t>4. Assurance obligatoire</w:t>
      </w:r>
    </w:p>
    <w:p w14:paraId="5489F3BC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5. Plan de remboursement négocié</w:t>
      </w:r>
    </w:p>
    <w:p w14:paraId="7CA5C08F" w14:textId="77777777" w:rsidR="0033410B" w:rsidRDefault="004D19CE" w:rsidP="004D19CE">
      <w:pPr>
        <w:rPr>
          <w:lang w:val="fr-BE"/>
        </w:rPr>
      </w:pPr>
      <w:r w:rsidRPr="004D19CE">
        <w:rPr>
          <w:lang w:val="fr-BE"/>
        </w:rPr>
        <w:br/>
      </w:r>
      <w:r w:rsidR="0033410B">
        <w:rPr>
          <w:lang w:val="fr-BE"/>
        </w:rPr>
        <w:t>Message clé :</w:t>
      </w:r>
    </w:p>
    <w:p w14:paraId="4B584FC2" w14:textId="55AD83CA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Toujours privilégier la négociation plutôt que l’ignorance des factures.</w:t>
      </w:r>
    </w:p>
    <w:p w14:paraId="15F8A4DD" w14:textId="51E3D955" w:rsidR="004D19CE" w:rsidRPr="004D19CE" w:rsidRDefault="004D19CE" w:rsidP="004D19CE">
      <w:pPr>
        <w:pStyle w:val="Titre2"/>
        <w:rPr>
          <w:lang w:val="fr-BE"/>
        </w:rPr>
      </w:pPr>
      <w:r w:rsidRPr="004D19CE">
        <w:rPr>
          <w:lang w:val="fr-BE"/>
        </w:rPr>
        <w:br/>
        <w:t xml:space="preserve">5. </w:t>
      </w:r>
      <w:r w:rsidR="00F44654">
        <w:rPr>
          <w:lang w:val="fr-BE"/>
        </w:rPr>
        <w:t>E</w:t>
      </w:r>
      <w:r w:rsidRPr="004D19CE">
        <w:rPr>
          <w:lang w:val="fr-BE"/>
        </w:rPr>
        <w:t>n cas de fin de mois difficile</w:t>
      </w:r>
    </w:p>
    <w:p w14:paraId="530DEFEF" w14:textId="77777777" w:rsidR="00F44654" w:rsidRDefault="00F44654" w:rsidP="004D19CE">
      <w:pPr>
        <w:rPr>
          <w:lang w:val="fr-BE"/>
        </w:rPr>
      </w:pPr>
    </w:p>
    <w:p w14:paraId="76720C61" w14:textId="06486ADD" w:rsidR="004D19CE" w:rsidRPr="004D19CE" w:rsidRDefault="00F44654" w:rsidP="004D19CE">
      <w:pPr>
        <w:rPr>
          <w:lang w:val="fr-BE"/>
        </w:rPr>
      </w:pPr>
      <w:r>
        <w:rPr>
          <w:lang w:val="fr-BE"/>
        </w:rPr>
        <w:t>1</w:t>
      </w:r>
      <w:r w:rsidR="004D19CE" w:rsidRPr="004D19CE">
        <w:rPr>
          <w:lang w:val="fr-BE"/>
        </w:rPr>
        <w:t>. Vérifier les dépenses exactes.</w:t>
      </w:r>
    </w:p>
    <w:p w14:paraId="1051CF44" w14:textId="432BAEED" w:rsidR="004D19CE" w:rsidRPr="004D19CE" w:rsidRDefault="00F44654" w:rsidP="004D19CE">
      <w:pPr>
        <w:rPr>
          <w:lang w:val="fr-BE"/>
        </w:rPr>
      </w:pPr>
      <w:r>
        <w:rPr>
          <w:lang w:val="fr-BE"/>
        </w:rPr>
        <w:t>2</w:t>
      </w:r>
      <w:r w:rsidR="004D19CE" w:rsidRPr="004D19CE">
        <w:rPr>
          <w:lang w:val="fr-BE"/>
        </w:rPr>
        <w:t>. Identifier la cause (imprévu ou déséquilibre régulier).</w:t>
      </w:r>
    </w:p>
    <w:p w14:paraId="2D891814" w14:textId="77667A76" w:rsidR="004D19CE" w:rsidRPr="004D19CE" w:rsidRDefault="00F44654" w:rsidP="004D19CE">
      <w:pPr>
        <w:rPr>
          <w:lang w:val="fr-BE"/>
        </w:rPr>
      </w:pPr>
      <w:r>
        <w:rPr>
          <w:lang w:val="fr-BE"/>
        </w:rPr>
        <w:t>3</w:t>
      </w:r>
      <w:r w:rsidR="004D19CE" w:rsidRPr="004D19CE">
        <w:rPr>
          <w:lang w:val="fr-BE"/>
        </w:rPr>
        <w:t>. Contacter rapidement le créancier si nécessaire.</w:t>
      </w:r>
    </w:p>
    <w:p w14:paraId="7F6D8FD4" w14:textId="6F8BEEBC" w:rsidR="004D19CE" w:rsidRPr="004D19CE" w:rsidRDefault="00F44654" w:rsidP="004D19CE">
      <w:pPr>
        <w:rPr>
          <w:lang w:val="fr-BE"/>
        </w:rPr>
      </w:pPr>
      <w:r>
        <w:rPr>
          <w:lang w:val="fr-BE"/>
        </w:rPr>
        <w:t>4</w:t>
      </w:r>
      <w:r w:rsidR="004D19CE" w:rsidRPr="004D19CE">
        <w:rPr>
          <w:lang w:val="fr-BE"/>
        </w:rPr>
        <w:t>. Demander un accompagnement si la difficulté se répète.</w:t>
      </w:r>
    </w:p>
    <w:p w14:paraId="2933ACAE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br/>
        <w:t>Message clé : Plus on agit tôt, moins la situation s’aggrave.</w:t>
      </w:r>
    </w:p>
    <w:p w14:paraId="3E746202" w14:textId="77777777" w:rsidR="004D19CE" w:rsidRPr="004D19CE" w:rsidRDefault="004D19CE" w:rsidP="004D19CE">
      <w:pPr>
        <w:pStyle w:val="Titre2"/>
        <w:rPr>
          <w:lang w:val="fr-BE"/>
        </w:rPr>
      </w:pPr>
      <w:r w:rsidRPr="004D19CE">
        <w:rPr>
          <w:lang w:val="fr-BE"/>
        </w:rPr>
        <w:br/>
        <w:t>Synthèse générale</w:t>
      </w:r>
    </w:p>
    <w:p w14:paraId="11E0B58E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Un budget solide :</w:t>
      </w:r>
    </w:p>
    <w:p w14:paraId="74A1BF5B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✔ Connaît les revenus exacts</w:t>
      </w:r>
    </w:p>
    <w:p w14:paraId="7C36FDCA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✔ Liste toutes les dépenses</w:t>
      </w:r>
    </w:p>
    <w:p w14:paraId="64B338C6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✔ Anticipe les dépenses irrégulières</w:t>
      </w:r>
    </w:p>
    <w:p w14:paraId="4A95F0A6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✔ Prévoit une marge</w:t>
      </w:r>
    </w:p>
    <w:p w14:paraId="753DFFA5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✔ Est vérifié chaque mois</w:t>
      </w:r>
    </w:p>
    <w:p w14:paraId="668559FF" w14:textId="77777777" w:rsidR="004D19CE" w:rsidRPr="004D19CE" w:rsidRDefault="004D19CE" w:rsidP="004D19CE">
      <w:pPr>
        <w:rPr>
          <w:lang w:val="fr-BE"/>
        </w:rPr>
      </w:pPr>
      <w:r w:rsidRPr="004D19CE">
        <w:rPr>
          <w:lang w:val="fr-BE"/>
        </w:rPr>
        <w:t>✔ S’adapte en cas de difficulté</w:t>
      </w:r>
    </w:p>
    <w:p w14:paraId="40959031" w14:textId="77777777" w:rsidR="004D19CE" w:rsidRPr="004D19CE" w:rsidRDefault="004D19CE">
      <w:pPr>
        <w:rPr>
          <w:lang w:val="fr-BE"/>
        </w:rPr>
      </w:pPr>
    </w:p>
    <w:p w14:paraId="7E29B9F2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lastRenderedPageBreak/>
        <w:br/>
        <w:t>SYNTHÈSE</w:t>
      </w:r>
    </w:p>
    <w:p w14:paraId="21CF66C3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Un budget solide :</w:t>
      </w:r>
    </w:p>
    <w:p w14:paraId="2CA60568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✔ Connaît les revenus exacts</w:t>
      </w:r>
    </w:p>
    <w:p w14:paraId="782A33F4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✔ Liste toutes les dépenses</w:t>
      </w:r>
    </w:p>
    <w:p w14:paraId="06181B4B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✔ Anticipe les factures annuelles</w:t>
      </w:r>
    </w:p>
    <w:p w14:paraId="65DBC544" w14:textId="77777777" w:rsidR="005D6296" w:rsidRPr="004D19CE" w:rsidRDefault="00000000">
      <w:pPr>
        <w:rPr>
          <w:lang w:val="fr-BE"/>
        </w:rPr>
      </w:pPr>
      <w:r w:rsidRPr="004D19CE">
        <w:rPr>
          <w:lang w:val="fr-BE"/>
        </w:rPr>
        <w:t>✔ Prévoit une marge</w:t>
      </w:r>
    </w:p>
    <w:p w14:paraId="3B2BA44F" w14:textId="77777777" w:rsidR="005D6296" w:rsidRPr="00A855C1" w:rsidRDefault="00000000">
      <w:pPr>
        <w:rPr>
          <w:lang w:val="fr-BE"/>
        </w:rPr>
      </w:pPr>
      <w:r w:rsidRPr="00A855C1">
        <w:rPr>
          <w:lang w:val="fr-BE"/>
        </w:rPr>
        <w:t>✔ Est vérifié chaque mois</w:t>
      </w:r>
    </w:p>
    <w:sectPr w:rsidR="005D6296" w:rsidRPr="00A855C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D5CAC"/>
    <w:multiLevelType w:val="multilevel"/>
    <w:tmpl w:val="F4669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0D05A3"/>
    <w:multiLevelType w:val="multilevel"/>
    <w:tmpl w:val="0158E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79647D"/>
    <w:multiLevelType w:val="multilevel"/>
    <w:tmpl w:val="D5141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4E590E"/>
    <w:multiLevelType w:val="multilevel"/>
    <w:tmpl w:val="55948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0418526">
    <w:abstractNumId w:val="8"/>
  </w:num>
  <w:num w:numId="2" w16cid:durableId="666245219">
    <w:abstractNumId w:val="6"/>
  </w:num>
  <w:num w:numId="3" w16cid:durableId="319358182">
    <w:abstractNumId w:val="5"/>
  </w:num>
  <w:num w:numId="4" w16cid:durableId="1405764377">
    <w:abstractNumId w:val="4"/>
  </w:num>
  <w:num w:numId="5" w16cid:durableId="1314873862">
    <w:abstractNumId w:val="7"/>
  </w:num>
  <w:num w:numId="6" w16cid:durableId="358437517">
    <w:abstractNumId w:val="3"/>
  </w:num>
  <w:num w:numId="7" w16cid:durableId="1432429863">
    <w:abstractNumId w:val="2"/>
  </w:num>
  <w:num w:numId="8" w16cid:durableId="154689115">
    <w:abstractNumId w:val="1"/>
  </w:num>
  <w:num w:numId="9" w16cid:durableId="1080522341">
    <w:abstractNumId w:val="0"/>
  </w:num>
  <w:num w:numId="10" w16cid:durableId="1017735790">
    <w:abstractNumId w:val="9"/>
  </w:num>
  <w:num w:numId="11" w16cid:durableId="416169498">
    <w:abstractNumId w:val="11"/>
  </w:num>
  <w:num w:numId="12" w16cid:durableId="1866942232">
    <w:abstractNumId w:val="12"/>
  </w:num>
  <w:num w:numId="13" w16cid:durableId="2202941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63E1F"/>
    <w:rsid w:val="0029639D"/>
    <w:rsid w:val="00326F90"/>
    <w:rsid w:val="0033410B"/>
    <w:rsid w:val="003468B1"/>
    <w:rsid w:val="004D19CE"/>
    <w:rsid w:val="005D6296"/>
    <w:rsid w:val="006F2596"/>
    <w:rsid w:val="007B2F10"/>
    <w:rsid w:val="0083746F"/>
    <w:rsid w:val="00847E78"/>
    <w:rsid w:val="009B1D3D"/>
    <w:rsid w:val="00A855C1"/>
    <w:rsid w:val="00AA1D8D"/>
    <w:rsid w:val="00B47730"/>
    <w:rsid w:val="00B9715A"/>
    <w:rsid w:val="00BC3ADD"/>
    <w:rsid w:val="00CB0664"/>
    <w:rsid w:val="00D84E44"/>
    <w:rsid w:val="00F4465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E5A65A"/>
  <w14:defaultImageDpi w14:val="300"/>
  <w15:docId w15:val="{B525549C-4830-457F-8F07-98DE8FBE1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hAnsi="Calibri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808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5247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4</cp:revision>
  <dcterms:created xsi:type="dcterms:W3CDTF">2013-12-23T23:15:00Z</dcterms:created>
  <dcterms:modified xsi:type="dcterms:W3CDTF">2026-03-05T14:18:00Z</dcterms:modified>
  <cp:category/>
</cp:coreProperties>
</file>